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0355" w:rsidRDefault="00DD0355" w:rsidP="003C19FE">
      <w:pPr>
        <w:rPr>
          <w:b/>
          <w:bCs/>
          <w:sz w:val="40"/>
          <w:szCs w:val="40"/>
        </w:rPr>
      </w:pPr>
    </w:p>
    <w:p w:rsidR="003C19FE" w:rsidRPr="00FD0FAE" w:rsidRDefault="006D24A4" w:rsidP="003C19FE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Bijlage </w:t>
      </w:r>
      <w:r w:rsidR="00923CAC">
        <w:rPr>
          <w:b/>
          <w:bCs/>
          <w:sz w:val="40"/>
          <w:szCs w:val="40"/>
        </w:rPr>
        <w:t>2</w:t>
      </w:r>
      <w:r>
        <w:rPr>
          <w:b/>
          <w:bCs/>
          <w:sz w:val="40"/>
          <w:szCs w:val="40"/>
        </w:rPr>
        <w:t xml:space="preserve"> – </w:t>
      </w:r>
      <w:r w:rsidR="003C19FE" w:rsidRPr="00FD0FAE">
        <w:rPr>
          <w:b/>
          <w:bCs/>
          <w:sz w:val="40"/>
          <w:szCs w:val="40"/>
        </w:rPr>
        <w:t>Inschrijvingsbiljet</w:t>
      </w:r>
      <w:r>
        <w:rPr>
          <w:b/>
          <w:bCs/>
          <w:sz w:val="40"/>
          <w:szCs w:val="40"/>
        </w:rPr>
        <w:t xml:space="preserve"> </w:t>
      </w:r>
    </w:p>
    <w:p w:rsidR="00FD0FAE" w:rsidRDefault="00FD0FAE" w:rsidP="003C19FE"/>
    <w:p w:rsidR="003C19FE" w:rsidRPr="003C19FE" w:rsidRDefault="003C19FE" w:rsidP="003C19FE">
      <w:r w:rsidRPr="003C19FE">
        <w:t>De hierna te noemen inschrijver(s):</w:t>
      </w:r>
    </w:p>
    <w:p w:rsidR="00220940" w:rsidRDefault="00220940" w:rsidP="003C19FE"/>
    <w:p w:rsidR="00FD0FAE" w:rsidRDefault="003C19FE" w:rsidP="003C19FE">
      <w:r w:rsidRPr="003C19FE">
        <w:t xml:space="preserve">a. _____________________________________________ </w:t>
      </w:r>
    </w:p>
    <w:p w:rsidR="00FD0FAE" w:rsidRDefault="003C19FE" w:rsidP="003C19FE">
      <w:r w:rsidRPr="003C19FE">
        <w:t xml:space="preserve">gevestigd te: _______________________________________ </w:t>
      </w:r>
    </w:p>
    <w:p w:rsidR="003C19FE" w:rsidRPr="003C19FE" w:rsidRDefault="003C19FE" w:rsidP="003C19FE">
      <w:r w:rsidRPr="003C19FE">
        <w:t>KVK-nummer ______________________________</w:t>
      </w:r>
    </w:p>
    <w:p w:rsidR="00220940" w:rsidRDefault="00220940" w:rsidP="003C19FE"/>
    <w:p w:rsidR="00FD0FAE" w:rsidRDefault="003C19FE" w:rsidP="003C19FE">
      <w:r w:rsidRPr="003C19FE">
        <w:t xml:space="preserve">b. _____________________________________________ </w:t>
      </w:r>
    </w:p>
    <w:p w:rsidR="00FD0FAE" w:rsidRDefault="003C19FE" w:rsidP="003C19FE">
      <w:r w:rsidRPr="003C19FE">
        <w:t xml:space="preserve">gevestigd te: _______________________________________ </w:t>
      </w:r>
    </w:p>
    <w:p w:rsidR="003C19FE" w:rsidRPr="003C19FE" w:rsidRDefault="003C19FE" w:rsidP="003C19FE">
      <w:r w:rsidRPr="003C19FE">
        <w:t>KVK-nummer ______________________________</w:t>
      </w:r>
    </w:p>
    <w:p w:rsidR="00220940" w:rsidRDefault="00220940" w:rsidP="003C19FE"/>
    <w:p w:rsidR="003C19FE" w:rsidRPr="00FD0FAE" w:rsidRDefault="00847FFD" w:rsidP="003C19FE">
      <w:pPr>
        <w:rPr>
          <w:i/>
        </w:rPr>
      </w:pPr>
      <w:r w:rsidRPr="00FD0FAE">
        <w:rPr>
          <w:i/>
        </w:rPr>
        <w:t xml:space="preserve"> </w:t>
      </w:r>
      <w:r w:rsidR="003C19FE" w:rsidRPr="00FD0FAE">
        <w:rPr>
          <w:i/>
        </w:rPr>
        <w:t xml:space="preserve">(Bij een natuurlijk persoon naam en voornamen voluit, bij een rechtspersoon de statutaire naam; bij een natuurlijk 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 xml:space="preserve">de woonplaats, bij een rechtspersoon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>de vestigingsplaats)</w:t>
      </w:r>
    </w:p>
    <w:p w:rsidR="00FD0FAE" w:rsidRDefault="00FD0FAE" w:rsidP="003C19FE"/>
    <w:p w:rsidR="003C19FE" w:rsidRPr="003C19FE" w:rsidRDefault="003C19FE" w:rsidP="003C19FE">
      <w:r w:rsidRPr="003C19FE">
        <w:t>verklaart (verklaren) zich door ondertekening dezes bereid de opdracht voor:</w:t>
      </w:r>
    </w:p>
    <w:p w:rsidR="00220940" w:rsidRDefault="00220940" w:rsidP="003C19FE"/>
    <w:p w:rsidR="00FD0FAE" w:rsidRPr="00D93CF8" w:rsidRDefault="00923CAC" w:rsidP="003C19FE">
      <w:pPr>
        <w:rPr>
          <w:b/>
          <w:sz w:val="28"/>
          <w:szCs w:val="28"/>
        </w:rPr>
      </w:pPr>
      <w:r>
        <w:rPr>
          <w:b/>
          <w:sz w:val="28"/>
          <w:szCs w:val="28"/>
        </w:rPr>
        <w:t>Inzameling van Huishoudelijk Textiel</w:t>
      </w:r>
    </w:p>
    <w:p w:rsidR="00FD0FAE" w:rsidRDefault="00FD0FAE" w:rsidP="003C19FE"/>
    <w:p w:rsidR="003C19FE" w:rsidRDefault="003C19FE" w:rsidP="003C19FE">
      <w:r w:rsidRPr="003C19FE">
        <w:t>uit te voeren voor een bedrag, de omzetbelasting daarin niet inbegrepen, van:</w:t>
      </w:r>
    </w:p>
    <w:p w:rsidR="00367491" w:rsidRPr="003C19FE" w:rsidRDefault="00367491" w:rsidP="003C19FE"/>
    <w:p w:rsidR="003C19FE" w:rsidRDefault="003C19FE" w:rsidP="003C19FE">
      <w:r w:rsidRPr="003C19FE">
        <w:t>__________________________________________ euro (bedrag in cijfers)</w:t>
      </w:r>
    </w:p>
    <w:p w:rsidR="00367491" w:rsidRPr="003C19FE" w:rsidRDefault="00367491" w:rsidP="003C19FE"/>
    <w:p w:rsidR="00367491" w:rsidRPr="003C19FE" w:rsidRDefault="003C19FE" w:rsidP="003C19FE">
      <w:r w:rsidRPr="003C19FE">
        <w:t>__________________________________________ euro (bedrag in letters).</w:t>
      </w:r>
    </w:p>
    <w:p w:rsidR="00BE1DBE" w:rsidRDefault="00BE1DBE" w:rsidP="003C19FE"/>
    <w:p w:rsidR="003C19FE" w:rsidRDefault="003C19FE" w:rsidP="003C19FE">
      <w:r w:rsidRPr="003C19FE">
        <w:t>Het ter zake van de omzetbelastin</w:t>
      </w:r>
      <w:r w:rsidR="00367491">
        <w:t>g verschuldigde bedrag bedraagt:</w:t>
      </w:r>
    </w:p>
    <w:p w:rsidR="00367491" w:rsidRPr="003C19FE" w:rsidRDefault="00367491" w:rsidP="003C19FE"/>
    <w:p w:rsidR="003C19FE" w:rsidRDefault="003C19FE" w:rsidP="003C19FE">
      <w:r w:rsidRPr="003C19FE">
        <w:t>__________________________________________ euro (bedrag in cijfers)</w:t>
      </w:r>
    </w:p>
    <w:p w:rsidR="00367491" w:rsidRPr="003C19FE" w:rsidRDefault="00367491" w:rsidP="003C19FE"/>
    <w:p w:rsidR="003C19FE" w:rsidRPr="003C19FE" w:rsidRDefault="003C19FE" w:rsidP="003C19FE">
      <w:r w:rsidRPr="003C19FE">
        <w:t>__________________________________________ euro (bedrag in letters).</w:t>
      </w:r>
    </w:p>
    <w:p w:rsidR="00FD0FAE" w:rsidRDefault="00FD0FAE" w:rsidP="003C19FE"/>
    <w:p w:rsidR="00923CAC" w:rsidRPr="00967F94" w:rsidRDefault="00923CAC" w:rsidP="00923CAC">
      <w:pPr>
        <w:spacing w:after="200"/>
        <w:rPr>
          <w:rFonts w:cstheme="minorHAnsi"/>
          <w:color w:val="000000" w:themeColor="text1"/>
          <w:szCs w:val="22"/>
        </w:rPr>
      </w:pPr>
      <w:r w:rsidRPr="00967F94">
        <w:rPr>
          <w:rFonts w:cstheme="minorHAnsi"/>
          <w:color w:val="000000" w:themeColor="text1"/>
          <w:szCs w:val="22"/>
        </w:rPr>
        <w:t xml:space="preserve">LET OP: Plafondbedrag: voor de Inschrijfprijs geldt een maximum (plafondbedrag) van                         € </w:t>
      </w:r>
      <w:r>
        <w:rPr>
          <w:rFonts w:cstheme="minorHAnsi"/>
          <w:color w:val="000000" w:themeColor="text1"/>
          <w:szCs w:val="22"/>
        </w:rPr>
        <w:t>3</w:t>
      </w:r>
      <w:r w:rsidRPr="00967F94">
        <w:rPr>
          <w:rFonts w:cstheme="minorHAnsi"/>
          <w:color w:val="000000" w:themeColor="text1"/>
          <w:szCs w:val="22"/>
        </w:rPr>
        <w:t>.</w:t>
      </w:r>
      <w:r>
        <w:rPr>
          <w:rFonts w:cstheme="minorHAnsi"/>
          <w:color w:val="000000" w:themeColor="text1"/>
          <w:szCs w:val="22"/>
        </w:rPr>
        <w:t>2</w:t>
      </w:r>
      <w:r w:rsidRPr="00967F94">
        <w:rPr>
          <w:rFonts w:cstheme="minorHAnsi"/>
          <w:color w:val="000000" w:themeColor="text1"/>
          <w:szCs w:val="22"/>
        </w:rPr>
        <w:t>00.000,= (excl. BTW). Het plafondbedrag is exclusief de prijs van de in het kansendossier opgenomen kansen (zie toelichting in</w:t>
      </w:r>
      <w:r>
        <w:rPr>
          <w:rFonts w:cstheme="minorHAnsi"/>
          <w:color w:val="000000" w:themeColor="text1"/>
          <w:szCs w:val="22"/>
        </w:rPr>
        <w:t xml:space="preserve"> leidraad </w:t>
      </w:r>
      <w:r w:rsidRPr="00967F94">
        <w:rPr>
          <w:rFonts w:cstheme="minorHAnsi"/>
          <w:color w:val="000000" w:themeColor="text1"/>
          <w:szCs w:val="22"/>
        </w:rPr>
        <w:t>§</w:t>
      </w:r>
      <w:r>
        <w:rPr>
          <w:rFonts w:cstheme="minorHAnsi"/>
          <w:color w:val="000000" w:themeColor="text1"/>
          <w:szCs w:val="22"/>
        </w:rPr>
        <w:t>5</w:t>
      </w:r>
      <w:r w:rsidRPr="00967F94">
        <w:rPr>
          <w:rFonts w:cstheme="minorHAnsi"/>
          <w:color w:val="000000" w:themeColor="text1"/>
          <w:szCs w:val="22"/>
        </w:rPr>
        <w:t>.2.</w:t>
      </w:r>
      <w:r>
        <w:rPr>
          <w:rFonts w:cstheme="minorHAnsi"/>
          <w:color w:val="000000" w:themeColor="text1"/>
          <w:szCs w:val="22"/>
        </w:rPr>
        <w:t>3</w:t>
      </w:r>
      <w:r w:rsidRPr="00967F94">
        <w:rPr>
          <w:rFonts w:cstheme="minorHAnsi"/>
          <w:color w:val="000000" w:themeColor="text1"/>
          <w:szCs w:val="22"/>
        </w:rPr>
        <w:t>.</w:t>
      </w:r>
      <w:r>
        <w:rPr>
          <w:rFonts w:cstheme="minorHAnsi"/>
          <w:color w:val="000000" w:themeColor="text1"/>
          <w:szCs w:val="22"/>
        </w:rPr>
        <w:t>3)</w:t>
      </w:r>
      <w:r w:rsidRPr="00967F94">
        <w:rPr>
          <w:rFonts w:cstheme="minorHAnsi"/>
          <w:color w:val="000000" w:themeColor="text1"/>
          <w:szCs w:val="22"/>
        </w:rPr>
        <w:t xml:space="preserve"> </w:t>
      </w:r>
      <w:r w:rsidRPr="00967F94">
        <w:rPr>
          <w:rFonts w:cstheme="minorHAnsi"/>
          <w:color w:val="000000" w:themeColor="text1"/>
          <w:szCs w:val="22"/>
        </w:rPr>
        <w:br/>
        <w:t>Inschrijvingen met een aanneemsom boven het plafondbedrag zijn ongeldig.</w:t>
      </w:r>
    </w:p>
    <w:p w:rsidR="003C19FE" w:rsidRPr="003C19FE" w:rsidRDefault="003C19FE" w:rsidP="003C19FE">
      <w:r w:rsidRPr="003C19FE">
        <w:t>In geval van een inschrijving door een samenwerkingsverband van ondernemers wijzen de inschrijvers de hierboven onder a. genoemde inschrijver aan als gemachtigde om hen in alle zaken</w:t>
      </w:r>
    </w:p>
    <w:p w:rsidR="003C19FE" w:rsidRPr="003C19FE" w:rsidRDefault="003C19FE" w:rsidP="003C19FE">
      <w:r w:rsidRPr="003C19FE">
        <w:t>in het kader van de aanbestedingsprocedure en de uitvoering van de opdracht te vertegenwoordigen.</w:t>
      </w:r>
    </w:p>
    <w:p w:rsidR="00FD0FAE" w:rsidRDefault="00FD0FAE" w:rsidP="003C19FE"/>
    <w:p w:rsidR="003C19FE" w:rsidRPr="003C19FE" w:rsidRDefault="003C19FE" w:rsidP="003C19FE">
      <w:r w:rsidRPr="003C19FE">
        <w:t xml:space="preserve">De inschrijver(s) verklaart (verklaren) deze inschrijving te doen overeenkomstig de bepalingen van </w:t>
      </w:r>
      <w:r>
        <w:t>de Aanbestedingswet</w:t>
      </w:r>
      <w:r w:rsidRPr="003C19FE">
        <w:t xml:space="preserve"> 2012 en met inachtneming van de bepalingen en de gegevens</w:t>
      </w:r>
    </w:p>
    <w:p w:rsidR="003C19FE" w:rsidRPr="003C19FE" w:rsidRDefault="003C19FE" w:rsidP="003C19FE">
      <w:r w:rsidRPr="003C19FE">
        <w:t>zoals deze zijn omschreven in de voor de inschrijving relevante stukken.</w:t>
      </w:r>
    </w:p>
    <w:p w:rsidR="00FD0FAE" w:rsidRDefault="00FD0FAE" w:rsidP="003C19FE"/>
    <w:p w:rsidR="00367491" w:rsidRDefault="00367491" w:rsidP="003C19FE"/>
    <w:p w:rsidR="00367491" w:rsidRDefault="00367491" w:rsidP="003C19FE"/>
    <w:p w:rsidR="00367491" w:rsidRDefault="00367491" w:rsidP="003C19FE"/>
    <w:p w:rsidR="003C19FE" w:rsidRPr="003C19FE" w:rsidRDefault="003C19FE" w:rsidP="003C19FE">
      <w:bookmarkStart w:id="0" w:name="_GoBack"/>
      <w:bookmarkEnd w:id="0"/>
      <w:r w:rsidRPr="003C19FE">
        <w:t>Gedaan</w:t>
      </w:r>
      <w:r w:rsidR="00664B71">
        <w:t xml:space="preserve"> op _________________________</w:t>
      </w:r>
      <w:r w:rsidRPr="003C19FE">
        <w:t xml:space="preserve"> (datum), te ___</w:t>
      </w:r>
      <w:r w:rsidR="00664B71">
        <w:t>____________________________</w:t>
      </w:r>
      <w:r w:rsidRPr="003C19FE">
        <w:t>(plaats).</w:t>
      </w:r>
    </w:p>
    <w:p w:rsidR="00220940" w:rsidRDefault="00220940" w:rsidP="003C19FE"/>
    <w:p w:rsidR="003C19FE" w:rsidRPr="003C19FE" w:rsidRDefault="003C19FE" w:rsidP="003C19FE">
      <w:r w:rsidRPr="003C19FE">
        <w:t>De inschrijver(s)</w:t>
      </w:r>
    </w:p>
    <w:p w:rsidR="00367491" w:rsidRDefault="00367491" w:rsidP="003C19FE"/>
    <w:p w:rsidR="00FD0FAE" w:rsidRDefault="003C19FE" w:rsidP="003C19FE">
      <w:r w:rsidRPr="003C19FE">
        <w:t>a. ___________________________________ (naam)</w:t>
      </w:r>
    </w:p>
    <w:p w:rsidR="00367491" w:rsidRDefault="00367491" w:rsidP="003C19FE"/>
    <w:p w:rsidR="003C19FE" w:rsidRDefault="003C19FE" w:rsidP="003C19FE">
      <w:r w:rsidRPr="003C19FE">
        <w:t xml:space="preserve"> ___________________________________ (functie)</w:t>
      </w:r>
    </w:p>
    <w:p w:rsidR="006B77D2" w:rsidRDefault="006B77D2" w:rsidP="006B77D2">
      <w:pPr>
        <w:jc w:val="right"/>
      </w:pPr>
    </w:p>
    <w:p w:rsidR="006B77D2" w:rsidRPr="003C19FE" w:rsidRDefault="006B77D2" w:rsidP="006B77D2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:rsidR="00FD0FAE" w:rsidRDefault="00FD0FAE" w:rsidP="003C19FE"/>
    <w:p w:rsidR="006B77D2" w:rsidRDefault="006B77D2" w:rsidP="003C19FE"/>
    <w:p w:rsidR="00FD0FAE" w:rsidRDefault="003C19FE" w:rsidP="003C19FE">
      <w:r w:rsidRPr="003C19FE">
        <w:t xml:space="preserve">b. ___________________________________ (naam) </w:t>
      </w:r>
    </w:p>
    <w:p w:rsidR="00367491" w:rsidRDefault="00367491" w:rsidP="003C19FE"/>
    <w:p w:rsidR="003C19FE" w:rsidRPr="003C19FE" w:rsidRDefault="003C19FE" w:rsidP="003C19FE">
      <w:r w:rsidRPr="003C19FE">
        <w:t>___________________________________ (functie)</w:t>
      </w:r>
    </w:p>
    <w:p w:rsidR="006B77D2" w:rsidRDefault="006B77D2" w:rsidP="006B77D2">
      <w:pPr>
        <w:jc w:val="right"/>
      </w:pPr>
    </w:p>
    <w:p w:rsidR="00FD0FAE" w:rsidRDefault="006B77D2" w:rsidP="006B77D2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:rsidR="006B77D2" w:rsidRDefault="006B77D2" w:rsidP="00847FFD"/>
    <w:sectPr w:rsidR="006B77D2" w:rsidSect="00177A29">
      <w:headerReference w:type="default" r:id="rId8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24A4" w:rsidRDefault="006D24A4" w:rsidP="00220940">
      <w:pPr>
        <w:spacing w:line="240" w:lineRule="auto"/>
      </w:pPr>
      <w:r>
        <w:separator/>
      </w:r>
    </w:p>
  </w:endnote>
  <w:endnote w:type="continuationSeparator" w:id="0">
    <w:p w:rsidR="006D24A4" w:rsidRDefault="006D24A4" w:rsidP="002209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24A4" w:rsidRDefault="006D24A4" w:rsidP="00220940">
      <w:pPr>
        <w:spacing w:line="240" w:lineRule="auto"/>
      </w:pPr>
      <w:r>
        <w:separator/>
      </w:r>
    </w:p>
  </w:footnote>
  <w:footnote w:type="continuationSeparator" w:id="0">
    <w:p w:rsidR="006D24A4" w:rsidRDefault="006D24A4" w:rsidP="0022094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0940" w:rsidRPr="00220940" w:rsidRDefault="00220940">
    <w:pPr>
      <w:pStyle w:val="Koptekst"/>
      <w:rPr>
        <w:sz w:val="18"/>
        <w:szCs w:val="18"/>
      </w:rPr>
    </w:pPr>
    <w:r w:rsidRPr="00220940">
      <w:rPr>
        <w:sz w:val="18"/>
        <w:szCs w:val="18"/>
      </w:rPr>
      <w:t>Gemeente Amsterdam</w:t>
    </w:r>
  </w:p>
  <w:p w:rsidR="00220940" w:rsidRPr="00220940" w:rsidRDefault="00A86DE4">
    <w:pPr>
      <w:pStyle w:val="Koptekst"/>
      <w:rPr>
        <w:sz w:val="18"/>
        <w:szCs w:val="18"/>
      </w:rPr>
    </w:pPr>
    <w:r>
      <w:rPr>
        <w:sz w:val="18"/>
        <w:szCs w:val="18"/>
      </w:rPr>
      <w:t xml:space="preserve">AI </w:t>
    </w:r>
    <w:r w:rsidR="00923CAC">
      <w:rPr>
        <w:sz w:val="18"/>
        <w:szCs w:val="18"/>
      </w:rPr>
      <w:t>2020</w:t>
    </w:r>
    <w:r>
      <w:rPr>
        <w:sz w:val="18"/>
        <w:szCs w:val="18"/>
      </w:rPr>
      <w:t>-</w:t>
    </w:r>
    <w:r w:rsidR="00923CAC">
      <w:rPr>
        <w:sz w:val="18"/>
        <w:szCs w:val="18"/>
      </w:rPr>
      <w:t>0129</w:t>
    </w:r>
    <w:r w:rsidR="00220940" w:rsidRPr="00220940">
      <w:rPr>
        <w:sz w:val="18"/>
        <w:szCs w:val="18"/>
      </w:rPr>
      <w:t xml:space="preserve"> </w:t>
    </w:r>
    <w:r w:rsidR="00923CAC">
      <w:rPr>
        <w:sz w:val="18"/>
        <w:szCs w:val="18"/>
      </w:rPr>
      <w:t>Inzameling van Huishoudelijk Textiel</w:t>
    </w:r>
  </w:p>
  <w:p w:rsidR="00220940" w:rsidRPr="00220940" w:rsidRDefault="00CC39EC">
    <w:pPr>
      <w:pStyle w:val="Koptekst"/>
      <w:rPr>
        <w:sz w:val="18"/>
        <w:szCs w:val="18"/>
      </w:rPr>
    </w:pPr>
    <w:r>
      <w:rPr>
        <w:sz w:val="18"/>
        <w:szCs w:val="18"/>
      </w:rPr>
      <w:t xml:space="preserve">Bijlage </w:t>
    </w:r>
    <w:r w:rsidR="00923CAC">
      <w:rPr>
        <w:sz w:val="18"/>
        <w:szCs w:val="18"/>
      </w:rPr>
      <w:t>2</w:t>
    </w:r>
    <w:r>
      <w:rPr>
        <w:sz w:val="18"/>
        <w:szCs w:val="18"/>
      </w:rPr>
      <w:t xml:space="preserve"> - Inschrijvingsbiljet</w:t>
    </w:r>
  </w:p>
  <w:p w:rsidR="00220940" w:rsidRPr="00220940" w:rsidRDefault="00220940">
    <w:pPr>
      <w:pStyle w:val="Kopteks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4"/>
  </w:num>
  <w:num w:numId="8">
    <w:abstractNumId w:val="3"/>
  </w:num>
  <w:num w:numId="9">
    <w:abstractNumId w:val="6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3"/>
  </w:num>
  <w:num w:numId="20">
    <w:abstractNumId w:val="6"/>
  </w:num>
  <w:num w:numId="21">
    <w:abstractNumId w:val="0"/>
  </w:num>
  <w:num w:numId="22">
    <w:abstractNumId w:val="1"/>
  </w:num>
  <w:num w:numId="23">
    <w:abstractNumId w:val="4"/>
  </w:num>
  <w:num w:numId="24">
    <w:abstractNumId w:val="0"/>
  </w:num>
  <w:num w:numId="25">
    <w:abstractNumId w:val="0"/>
  </w:num>
  <w:num w:numId="26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4A4"/>
    <w:rsid w:val="000B46D8"/>
    <w:rsid w:val="00177A29"/>
    <w:rsid w:val="00220940"/>
    <w:rsid w:val="002B5524"/>
    <w:rsid w:val="00367491"/>
    <w:rsid w:val="003B3222"/>
    <w:rsid w:val="003C19FE"/>
    <w:rsid w:val="00424DED"/>
    <w:rsid w:val="00482A4F"/>
    <w:rsid w:val="00527398"/>
    <w:rsid w:val="00632123"/>
    <w:rsid w:val="00664B71"/>
    <w:rsid w:val="006B77D2"/>
    <w:rsid w:val="006C583D"/>
    <w:rsid w:val="006D24A4"/>
    <w:rsid w:val="008104C5"/>
    <w:rsid w:val="008402D9"/>
    <w:rsid w:val="00847FFD"/>
    <w:rsid w:val="0086631D"/>
    <w:rsid w:val="009175F9"/>
    <w:rsid w:val="00923CAC"/>
    <w:rsid w:val="009761CF"/>
    <w:rsid w:val="009B0D92"/>
    <w:rsid w:val="00A03098"/>
    <w:rsid w:val="00A3732E"/>
    <w:rsid w:val="00A53085"/>
    <w:rsid w:val="00A86DE4"/>
    <w:rsid w:val="00BD0C39"/>
    <w:rsid w:val="00BE1DBE"/>
    <w:rsid w:val="00CC39EC"/>
    <w:rsid w:val="00D93CF8"/>
    <w:rsid w:val="00DD0355"/>
    <w:rsid w:val="00EB1492"/>
    <w:rsid w:val="00F12F0D"/>
    <w:rsid w:val="00FD0FAE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9976E8"/>
  <w15:docId w15:val="{1D607DA4-6E64-4298-AA00-9D952BDB9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basedOn w:val="Standaard"/>
    <w:uiPriority w:val="34"/>
    <w:rsid w:val="00FD0FAE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20940"/>
  </w:style>
  <w:style w:type="paragraph" w:styleId="Voettekst">
    <w:name w:val="footer"/>
    <w:basedOn w:val="Standaard"/>
    <w:link w:val="VoettekstChar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220940"/>
  </w:style>
  <w:style w:type="paragraph" w:styleId="Ballontekst">
    <w:name w:val="Balloon Text"/>
    <w:basedOn w:val="Standaard"/>
    <w:link w:val="BallontekstChar"/>
    <w:rsid w:val="002209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2209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ntbr005\AppData\Local\Microsoft\Windows\Temporary%20Internet%20Files\Content.IE5\K3EQOHB1\format_inschrijvingsbiljet_20161018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DFE04-8560-4F5E-9AA1-20CD711F8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format_inschrijvingsbiljet_20161018.dotx</Template>
  <TotalTime>1</TotalTime>
  <Pages>2</Pages>
  <Words>371</Words>
  <Characters>2045</Characters>
  <Application>Microsoft Office Word</Application>
  <DocSecurity>4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Evertz, Pascal</cp:lastModifiedBy>
  <cp:revision>2</cp:revision>
  <dcterms:created xsi:type="dcterms:W3CDTF">2020-08-06T12:37:00Z</dcterms:created>
  <dcterms:modified xsi:type="dcterms:W3CDTF">2020-08-06T12:37:00Z</dcterms:modified>
</cp:coreProperties>
</file>